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00436" w:rsidRDefault="00600436" w:rsidP="00600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bookmarkStart w:id="0" w:name="_GoBack"/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4</w:t>
      </w:r>
      <w:r w:rsidRPr="00600436">
        <w:rPr>
          <w:rFonts w:ascii="Times New Roman" w:eastAsiaTheme="minorEastAsia" w:hAnsi="Times New Roman"/>
          <w:b/>
          <w:sz w:val="27"/>
          <w:szCs w:val="27"/>
        </w:rPr>
        <w:t>0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>1</w:t>
      </w:r>
    </w:p>
    <w:p w:rsidR="00600436" w:rsidRDefault="00600436" w:rsidP="00600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bookmarkEnd w:id="0"/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9E120C">
        <w:rPr>
          <w:rFonts w:ascii="Times New Roman" w:hAnsi="Times New Roman"/>
          <w:b/>
          <w:bCs/>
          <w:sz w:val="28"/>
          <w:szCs w:val="28"/>
          <w:lang w:val="uk-UA"/>
        </w:rPr>
        <w:t>Пашкурному</w:t>
      </w:r>
      <w:proofErr w:type="spellEnd"/>
      <w:r w:rsidR="009E120C">
        <w:rPr>
          <w:rFonts w:ascii="Times New Roman" w:hAnsi="Times New Roman"/>
          <w:b/>
          <w:bCs/>
          <w:sz w:val="28"/>
          <w:szCs w:val="28"/>
          <w:lang w:val="uk-UA"/>
        </w:rPr>
        <w:t xml:space="preserve"> О.С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9E120C">
        <w:rPr>
          <w:rFonts w:ascii="Times New Roman" w:hAnsi="Times New Roman"/>
          <w:bCs/>
          <w:sz w:val="28"/>
          <w:szCs w:val="28"/>
          <w:lang w:val="uk-UA"/>
        </w:rPr>
        <w:t>Пашкурного</w:t>
      </w:r>
      <w:proofErr w:type="spellEnd"/>
      <w:r w:rsidR="009E120C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Сергійовича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7716B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94804" w:rsidRPr="0019480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9E120C">
        <w:rPr>
          <w:rFonts w:ascii="Times New Roman" w:hAnsi="Times New Roman"/>
          <w:bCs/>
          <w:sz w:val="28"/>
          <w:szCs w:val="28"/>
          <w:lang w:val="uk-UA"/>
        </w:rPr>
        <w:t>Пашкурному</w:t>
      </w:r>
      <w:proofErr w:type="spellEnd"/>
      <w:r w:rsidR="009E120C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Сергійовичу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E120C">
        <w:rPr>
          <w:rFonts w:ascii="Times New Roman" w:hAnsi="Times New Roman"/>
          <w:bCs/>
          <w:sz w:val="28"/>
          <w:szCs w:val="28"/>
          <w:lang w:val="uk-UA"/>
        </w:rPr>
        <w:t>25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</w:t>
      </w:r>
      <w:r w:rsidR="00A52F11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A52F11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1B2766">
        <w:rPr>
          <w:rFonts w:ascii="Times New Roman" w:hAnsi="Times New Roman"/>
          <w:bCs/>
          <w:sz w:val="28"/>
          <w:szCs w:val="28"/>
          <w:lang w:val="uk-UA"/>
        </w:rPr>
        <w:t>Польова</w:t>
      </w:r>
      <w:r w:rsidR="00A52F11">
        <w:rPr>
          <w:rFonts w:ascii="Times New Roman" w:hAnsi="Times New Roman"/>
          <w:bCs/>
          <w:sz w:val="28"/>
          <w:szCs w:val="28"/>
          <w:lang w:val="uk-UA"/>
        </w:rPr>
        <w:t>, б/н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A52F1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B2766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proofErr w:type="spellEnd"/>
      <w:r w:rsidR="001B2766">
        <w:rPr>
          <w:rFonts w:ascii="Times New Roman" w:hAnsi="Times New Roman"/>
          <w:bCs/>
          <w:sz w:val="28"/>
          <w:szCs w:val="28"/>
          <w:lang w:val="uk-UA"/>
        </w:rPr>
        <w:t xml:space="preserve"> Друге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proofErr w:type="spellStart"/>
      <w:r w:rsidR="009E120C" w:rsidRPr="009E120C">
        <w:rPr>
          <w:rFonts w:ascii="Times New Roman" w:hAnsi="Times New Roman"/>
          <w:bCs/>
          <w:sz w:val="28"/>
          <w:szCs w:val="28"/>
          <w:lang w:val="uk-UA"/>
        </w:rPr>
        <w:t>Пашкурному</w:t>
      </w:r>
      <w:proofErr w:type="spellEnd"/>
      <w:r w:rsidR="009E120C">
        <w:rPr>
          <w:rFonts w:ascii="Times New Roman" w:hAnsi="Times New Roman"/>
          <w:bCs/>
          <w:sz w:val="28"/>
          <w:szCs w:val="28"/>
          <w:lang w:val="uk-UA"/>
        </w:rPr>
        <w:t xml:space="preserve"> О.С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9E120C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194804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963C3"/>
    <w:rsid w:val="00122A65"/>
    <w:rsid w:val="00194804"/>
    <w:rsid w:val="001A4C7A"/>
    <w:rsid w:val="001B2766"/>
    <w:rsid w:val="001F46B0"/>
    <w:rsid w:val="00256734"/>
    <w:rsid w:val="00297B13"/>
    <w:rsid w:val="00317446"/>
    <w:rsid w:val="00385534"/>
    <w:rsid w:val="00402717"/>
    <w:rsid w:val="005A0493"/>
    <w:rsid w:val="00600436"/>
    <w:rsid w:val="00606D34"/>
    <w:rsid w:val="006F5B6A"/>
    <w:rsid w:val="007716B5"/>
    <w:rsid w:val="00773856"/>
    <w:rsid w:val="0081342E"/>
    <w:rsid w:val="00870D21"/>
    <w:rsid w:val="0087494E"/>
    <w:rsid w:val="008A3AE8"/>
    <w:rsid w:val="008D6670"/>
    <w:rsid w:val="00956534"/>
    <w:rsid w:val="009E120C"/>
    <w:rsid w:val="00A52F11"/>
    <w:rsid w:val="00B31307"/>
    <w:rsid w:val="00B52E0B"/>
    <w:rsid w:val="00BF4B1F"/>
    <w:rsid w:val="00C227D5"/>
    <w:rsid w:val="00C23241"/>
    <w:rsid w:val="00C36CA8"/>
    <w:rsid w:val="00D87CE5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3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D3FC2-E0D8-4BFC-96C5-5AFCB4E5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2021-03-16T08:10:00Z</cp:lastPrinted>
  <dcterms:created xsi:type="dcterms:W3CDTF">2021-03-12T07:14:00Z</dcterms:created>
  <dcterms:modified xsi:type="dcterms:W3CDTF">2021-04-10T15:15:00Z</dcterms:modified>
</cp:coreProperties>
</file>